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6287548" name="60dda700-ed45-11ef-bbf2-ed66b76e78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213162" name="60dda700-ed45-11ef-bbf2-ed66b76e786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0147797" name="3bd1e600-ed46-11ef-b886-8fa2ba1ebe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805243" name="3bd1e600-ed46-11ef-b886-8fa2ba1ebe5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4136595" name="5369f000-ed46-11ef-823a-e5e1bb8da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173374" name="5369f000-ed46-11ef-823a-e5e1bb8da5a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1923116" name="684e99d0-ed46-11ef-8a13-852e0a3570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621379" name="684e99d0-ed46-11ef-8a13-852e0a35700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3470814" name="86d6c350-ed46-11ef-b160-61cbac232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317731" name="86d6c350-ed46-11ef-b160-61cbac2322a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8797266" name="19ee74d0-ed4c-11ef-bc62-31b8149611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639028" name="19ee74d0-ed4c-11ef-bc62-31b8149611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5495695" name="2ce02840-ed4c-11ef-bd80-ef5209a007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811792" name="2ce02840-ed4c-11ef-bd80-ef5209a007a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3107762" name="4e381390-ed4c-11ef-ae6c-bf8b727f8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010884" name="4e381390-ed4c-11ef-ae6c-bf8b727f866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/ 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6389819" name="6288e1d0-ed4c-11ef-bc2b-7530319d72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706724" name="6288e1d0-ed4c-11ef-bc2b-7530319d72d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0688235" name="76dac180-ed4c-11ef-9840-297586a7f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1134850" name="76dac180-ed4c-11ef-9840-297586a7f8e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3130945" name="88774530-ed4c-11ef-982f-4dd4741eb7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153452" name="88774530-ed4c-11ef-982f-4dd4741eb77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907917" name="a413e780-ed4c-11ef-a427-e33458c03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520686" name="a413e780-ed4c-11ef-a427-e33458c03cf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3600676" name="c2050120-ed4c-11ef-9801-6f37c9c401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834321" name="c2050120-ed4c-11ef-9801-6f37c9c401d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7619072" name="e2d08af0-ed4c-11ef-bb90-eb03a5ff0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844342" name="e2d08af0-ed4c-11ef-bb90-eb03a5ff070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UG/ EG/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Eternitrohr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9487866" name="02ed3720-ed4d-11ef-adce-bbefabfc7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841441" name="02ed3720-ed4d-11ef-adce-bbefabfc74c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1103939" name="2a863d40-ed4d-11ef-949c-3791b14e65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073097" name="2a863d40-ed4d-11ef-949c-3791b14e65f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2816638" name="dce64d40-ed4d-11ef-ac6f-15362ce97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454392" name="dce64d40-ed4d-11ef-ac6f-15362ce97e5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3551314" name="f48caf20-ed4d-11ef-93ea-0fb0523875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379482" name="f48caf20-ed4d-11ef-93ea-0fb05238750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Im Winkel 177, 5054 Mooslerau </w:t>
          </w:r>
        </w:p>
        <w:p>
          <w:pPr>
            <w:spacing w:before="0" w:after="0"/>
          </w:pPr>
          <w:r>
            <w:t>165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